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1x pro Stockwerk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Elektrokasten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65919111" name="44f22d4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2180116" name="44f22d40-0bee-11f1-a93b-bd0bdcdb44e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59538952" name="482d822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1186981" name="482d8220-0bee-11f1-a93b-bd0bdcdb44e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Ottostrasse 30, 7000 Chur, Schweiz</w:t>
          </w:r>
        </w:p>
        <w:p>
          <w:pPr>
            <w:spacing w:before="0" w:after="0"/>
          </w:pPr>
          <w:r>
            <w:t>727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